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Wohnbereich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2696495" name="a9492680-2cf1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6754290" name="a9492680-2cf1-11f1-acaa-a59ec85b4a9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Wohnbereich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80170234" name="e6a130e0-2cf1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9687676" name="e6a130e0-2cf1-11f1-acaa-a59ec85b4a9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06976470" name="0ec9ccd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9475483" name="0ec9ccd0-2cf2-11f1-acaa-a59ec85b4a9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778702" name="2cf61ab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8251074" name="2cf61ab0-2cf2-11f1-acaa-a59ec85b4a9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96721003" name="69aa43f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51688" name="69aa43f0-2cf2-11f1-acaa-a59ec85b4a9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73762037" name="7afbdbf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7319208" name="7afbdbf0-2cf2-11f1-acaa-a59ec85b4a9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74688916" name="b7444b1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9960781" name="b7444b10-2cf2-11f1-acaa-a59ec85b4a9f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68364273" name="d2d099b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3906889" name="d2d099b0-2cf2-11f1-acaa-a59ec85b4a9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2439846" name="8e406a5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9362805" name="8e406a50-2cf2-11f1-acaa-a59ec85b4a9f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3186954" name="f8c824d0-2cf2-11f1-acaa-a59ec85b4a9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8688810" name="f8c824d0-2cf2-11f1-acaa-a59ec85b4a9f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mc="http://schemas.openxmlformats.org/markup-compatibility/2006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